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1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1844"/>
        <w:gridCol w:w="5103"/>
        <w:gridCol w:w="3970"/>
        <w:gridCol w:w="1984"/>
        <w:gridCol w:w="2410"/>
      </w:tblGrid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Формирование УУД</w:t>
            </w:r>
          </w:p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этап</w:t>
            </w:r>
          </w:p>
          <w:p w:rsidR="007D1D39" w:rsidRPr="00DB7C03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DB7C03">
              <w:rPr>
                <w:rFonts w:ascii="Times New Roman" w:hAnsi="Times New Roman"/>
                <w:b/>
                <w:sz w:val="28"/>
                <w:szCs w:val="28"/>
              </w:rPr>
              <w:t>отивационный.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FB6E1B" w:rsidRDefault="007D1D39" w:rsidP="00E72A7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1B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6E1B">
              <w:rPr>
                <w:rFonts w:ascii="Times New Roman" w:hAnsi="Times New Roman"/>
                <w:bCs/>
                <w:sz w:val="28"/>
                <w:szCs w:val="28"/>
              </w:rPr>
              <w:t>организовать самоопределение  учебной деятельности.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7C03">
              <w:rPr>
                <w:rFonts w:ascii="Times New Roman" w:hAnsi="Times New Roman"/>
                <w:sz w:val="28"/>
                <w:szCs w:val="28"/>
              </w:rPr>
              <w:t>- Вам нравятся уроки окружающего мира? Почему?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Pr="006052E1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052E1">
              <w:rPr>
                <w:rFonts w:ascii="Times New Roman" w:hAnsi="Times New Roman"/>
                <w:sz w:val="28"/>
                <w:szCs w:val="28"/>
              </w:rPr>
              <w:t>Интересные. Много знаний получаем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Pr="002A3B7F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Познавательные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1.</w:t>
            </w:r>
            <w:r>
              <w:rPr>
                <w:rStyle w:val="apple-converted-space"/>
                <w:b/>
                <w:bCs/>
                <w:color w:val="000000"/>
                <w:sz w:val="19"/>
                <w:szCs w:val="19"/>
              </w:rPr>
              <w:t> 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Развиваем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3B7F">
              <w:rPr>
                <w:rStyle w:val="a3"/>
                <w:sz w:val="28"/>
                <w:szCs w:val="28"/>
              </w:rPr>
              <w:t>2.</w:t>
            </w:r>
            <w:r>
              <w:rPr>
                <w:rStyle w:val="apple-converted-space"/>
                <w:b/>
                <w:bCs/>
                <w:color w:val="000000"/>
                <w:sz w:val="19"/>
                <w:szCs w:val="19"/>
              </w:rPr>
              <w:t> </w:t>
            </w:r>
            <w:r>
              <w:rPr>
                <w:color w:val="000000"/>
                <w:sz w:val="28"/>
                <w:szCs w:val="28"/>
              </w:rPr>
              <w:t>Представлять информацию в виде схемы.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3B7F">
              <w:rPr>
                <w:rStyle w:val="a3"/>
                <w:sz w:val="28"/>
                <w:szCs w:val="28"/>
              </w:rPr>
              <w:t>3</w:t>
            </w:r>
            <w:r>
              <w:rPr>
                <w:color w:val="00CCFF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Выявлять сущность, особенности объектов.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3B7F">
              <w:rPr>
                <w:rStyle w:val="a3"/>
                <w:sz w:val="28"/>
                <w:szCs w:val="28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 основе анализа объектов делать выводы.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3B7F">
              <w:rPr>
                <w:rStyle w:val="a3"/>
                <w:sz w:val="28"/>
                <w:szCs w:val="28"/>
              </w:rPr>
              <w:t>5.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Обобщать и классифицироват</w:t>
            </w:r>
            <w:r>
              <w:rPr>
                <w:color w:val="000000"/>
                <w:sz w:val="28"/>
                <w:szCs w:val="28"/>
              </w:rPr>
              <w:lastRenderedPageBreak/>
              <w:t>ь по признакам.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3B7F">
              <w:rPr>
                <w:rStyle w:val="a3"/>
                <w:sz w:val="28"/>
                <w:szCs w:val="28"/>
              </w:rPr>
              <w:t>6.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Ориентироваться на развороте учебника.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3B7F">
              <w:rPr>
                <w:rStyle w:val="a3"/>
                <w:rFonts w:ascii="Times New Roman" w:hAnsi="Times New Roman"/>
                <w:sz w:val="28"/>
                <w:szCs w:val="28"/>
              </w:rPr>
              <w:t>7.</w:t>
            </w:r>
            <w:r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Находить ответы на вопросы в иллюстрации.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Pr="002D139C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 xml:space="preserve">Коммуникативные 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1.</w:t>
            </w:r>
            <w:r>
              <w:rPr>
                <w:rStyle w:val="a3"/>
                <w:color w:val="00B05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Развиваем умение слушать и понимать других.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FF0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4.</w:t>
            </w:r>
            <w:r>
              <w:rPr>
                <w:rStyle w:val="a3"/>
                <w:color w:val="00B05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Умение </w:t>
            </w:r>
            <w:r>
              <w:rPr>
                <w:color w:val="000000"/>
                <w:sz w:val="28"/>
                <w:szCs w:val="28"/>
              </w:rPr>
              <w:lastRenderedPageBreak/>
              <w:t>работать в паре и в группах.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Pr="002D139C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Личностные результаты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Развиваем умения выказывать своё отношение к героям,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b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выражать свои эмоции.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  <w:r w:rsidRPr="002D139C">
              <w:rPr>
                <w:b/>
                <w:sz w:val="28"/>
                <w:szCs w:val="28"/>
              </w:rPr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FFC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Формируем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</w:p>
          <w:p w:rsidR="007D1D39" w:rsidRPr="002D139C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Ре</w:t>
            </w:r>
            <w:r>
              <w:rPr>
                <w:rStyle w:val="a3"/>
                <w:sz w:val="28"/>
                <w:szCs w:val="28"/>
              </w:rPr>
              <w:t xml:space="preserve">гулятивные 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FFC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Развиваем умение высказывать своё предположение на основе работы с материалом учебника.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FFC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Оценивать учебные действия в соответствии с поставленной задачей.</w:t>
            </w:r>
          </w:p>
          <w:p w:rsidR="007D1D39" w:rsidRDefault="007D1D39" w:rsidP="00E72A78">
            <w:pPr>
              <w:pStyle w:val="a4"/>
              <w:shd w:val="clear" w:color="auto" w:fill="FFFFFF"/>
              <w:snapToGrid w:val="0"/>
              <w:spacing w:before="0" w:after="0"/>
              <w:rPr>
                <w:rStyle w:val="a3"/>
                <w:color w:val="FFC000"/>
                <w:sz w:val="28"/>
                <w:szCs w:val="28"/>
              </w:rPr>
            </w:pPr>
            <w:r w:rsidRPr="002D139C">
              <w:rPr>
                <w:rStyle w:val="a3"/>
                <w:sz w:val="28"/>
                <w:szCs w:val="28"/>
              </w:rPr>
              <w:t>3.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Прогнозировать предстоящую работу (составлять план).</w:t>
            </w:r>
          </w:p>
          <w:p w:rsidR="007D1D39" w:rsidRDefault="007D1D39" w:rsidP="00E72A7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39C">
              <w:rPr>
                <w:rStyle w:val="a3"/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познавательную и личностную рефлексию.</w:t>
            </w:r>
          </w:p>
        </w:tc>
      </w:tr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этап</w:t>
            </w: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Актуализа</w:t>
            </w:r>
            <w:proofErr w:type="spellEnd"/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ция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знаний и постановка учебной проблемы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FB6E1B" w:rsidRDefault="007D1D39" w:rsidP="00E72A7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1B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 w:rsidRPr="00D9489E">
              <w:rPr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подготовить мышление  учащихся к следующим шагам учебной деятельности</w:t>
            </w:r>
          </w:p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302A3">
              <w:rPr>
                <w:rFonts w:ascii="Times New Roman" w:hAnsi="Times New Roman"/>
                <w:sz w:val="28"/>
                <w:szCs w:val="28"/>
              </w:rPr>
              <w:t xml:space="preserve">Давайте вспомним, о чём мы говорили на прошлом уроке.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</w:t>
            </w:r>
            <w:r w:rsidRPr="00E302A3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Для одного из этих доказательств мы использовали мяч. Удобно ли вам было работать с мячом в виде модели?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</w:t>
            </w:r>
            <w:r w:rsidRPr="00E302A3">
              <w:rPr>
                <w:rFonts w:ascii="Times New Roman" w:hAnsi="Times New Roman"/>
                <w:bCs/>
                <w:iCs/>
                <w:sz w:val="28"/>
                <w:szCs w:val="28"/>
              </w:rPr>
              <w:t>Почему?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</w:t>
            </w:r>
            <w:r w:rsidRPr="00E302A3">
              <w:rPr>
                <w:rFonts w:ascii="Times New Roman" w:hAnsi="Times New Roman"/>
                <w:sz w:val="28"/>
                <w:szCs w:val="28"/>
              </w:rPr>
              <w:t xml:space="preserve">Как вы думаете,  придумали ли люди модель Земли?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7D1D39" w:rsidRPr="006A498B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(слайд 2,3,4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,5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Глобус – это небольшой шар. Он окрашен разными цветами. Большую часть занимает голубой цвет. Встречается ещё жёлтый, зелёный, </w:t>
            </w:r>
            <w:r w:rsidRPr="00E302A3">
              <w:rPr>
                <w:rFonts w:ascii="Times New Roman" w:hAnsi="Times New Roman"/>
                <w:sz w:val="28"/>
                <w:szCs w:val="28"/>
              </w:rPr>
              <w:lastRenderedPageBreak/>
              <w:t>коричневый цвет. Глобус стоит на ножке,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его можно вращать.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– Я хочу напомнить вам, какой увидели нашу Землю космонавты. Похож ли глобус на Землю?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2E10">
              <w:rPr>
                <w:rFonts w:ascii="Times New Roman" w:hAnsi="Times New Roman"/>
                <w:b/>
                <w:sz w:val="28"/>
                <w:szCs w:val="28"/>
              </w:rPr>
              <w:t>(Приложение 2)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– Какие вопросы у вас возникают? 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– Попробуйте вращать глобус.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– Что помогает совершать это движение?</w:t>
            </w:r>
          </w:p>
          <w:p w:rsidR="007D1D39" w:rsidRPr="00E302A3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– А как при этом расположен глобус?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Вопрос урока: </w:t>
            </w:r>
          </w:p>
          <w:p w:rsidR="007D1D39" w:rsidRPr="00372E10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72E10">
              <w:rPr>
                <w:rFonts w:ascii="Times New Roman" w:hAnsi="Times New Roman"/>
                <w:b/>
                <w:i/>
                <w:sz w:val="28"/>
                <w:szCs w:val="28"/>
              </w:rPr>
              <w:t>Что люди обозначают на глобусе?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План (</w:t>
            </w:r>
            <w:r w:rsidRPr="00E302A3">
              <w:rPr>
                <w:rFonts w:ascii="Times New Roman" w:hAnsi="Times New Roman"/>
                <w:i/>
                <w:sz w:val="28"/>
                <w:szCs w:val="28"/>
              </w:rPr>
              <w:t>примерный</w:t>
            </w:r>
            <w:r w:rsidRPr="00E302A3">
              <w:rPr>
                <w:rFonts w:ascii="Times New Roman" w:hAnsi="Times New Roman"/>
                <w:sz w:val="28"/>
                <w:szCs w:val="28"/>
              </w:rPr>
              <w:t xml:space="preserve">)  </w:t>
            </w:r>
          </w:p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1. Глобус – модель Земли.</w:t>
            </w:r>
          </w:p>
          <w:p w:rsidR="007D1D39" w:rsidRPr="00E302A3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2. На глобусе два полюса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D39" w:rsidRPr="00E302A3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3. Глобус вращается вокруг оси. </w:t>
            </w:r>
          </w:p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4. Что обозначают на глобусе линии?</w:t>
            </w:r>
          </w:p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5. Что обозначают на глобусе цветом?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– Что мы сейчас с вами делали?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– Какое умение формировали? 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Pr="00E302A3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lastRenderedPageBreak/>
              <w:t>Мы ознакомились с доказательствами шарообразност</w:t>
            </w:r>
            <w:r>
              <w:rPr>
                <w:rFonts w:ascii="Times New Roman" w:hAnsi="Times New Roman"/>
                <w:sz w:val="28"/>
                <w:szCs w:val="28"/>
              </w:rPr>
              <w:t>и Земли и проводили наблюдения.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bCs/>
                <w:iCs/>
                <w:sz w:val="28"/>
                <w:szCs w:val="28"/>
              </w:rPr>
              <w:t>Мяч всё врем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я падает, его неудобно держать.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E302A3">
              <w:rPr>
                <w:sz w:val="28"/>
                <w:szCs w:val="28"/>
              </w:rPr>
              <w:t>Мы думаем, что модель Земли существует. Это глоб</w:t>
            </w:r>
            <w:r>
              <w:rPr>
                <w:sz w:val="28"/>
                <w:szCs w:val="28"/>
              </w:rPr>
              <w:t>ус. Мы его уже видели в классе.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 xml:space="preserve">Раскраска похожа, но видно, </w:t>
            </w:r>
            <w:r w:rsidRPr="00E302A3">
              <w:rPr>
                <w:rFonts w:ascii="Times New Roman" w:hAnsi="Times New Roman"/>
                <w:sz w:val="28"/>
                <w:szCs w:val="28"/>
              </w:rPr>
              <w:lastRenderedPageBreak/>
              <w:t>что на глобу</w:t>
            </w:r>
            <w:r>
              <w:rPr>
                <w:rFonts w:ascii="Times New Roman" w:hAnsi="Times New Roman"/>
                <w:sz w:val="28"/>
                <w:szCs w:val="28"/>
              </w:rPr>
              <w:t>се какая-то сеточка нарисована.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E302A3">
              <w:rPr>
                <w:rFonts w:ascii="Times New Roman" w:hAnsi="Times New Roman"/>
                <w:sz w:val="28"/>
                <w:szCs w:val="28"/>
              </w:rPr>
              <w:t>Чем модель Земли – глобус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отличается от планеты Земля?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  <w:r w:rsidRPr="00BE5AAA">
              <w:rPr>
                <w:rStyle w:val="a3"/>
                <w:b w:val="0"/>
                <w:sz w:val="28"/>
                <w:szCs w:val="28"/>
              </w:rPr>
              <w:t>Внутри находится  штырь</w:t>
            </w:r>
            <w:r>
              <w:rPr>
                <w:rStyle w:val="a3"/>
                <w:b w:val="0"/>
                <w:sz w:val="28"/>
                <w:szCs w:val="28"/>
              </w:rPr>
              <w:t>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Он наклонен.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Планировали нашу деятельность.</w:t>
            </w:r>
          </w:p>
          <w:p w:rsidR="007D1D39" w:rsidRPr="00BE5AAA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302A3">
              <w:rPr>
                <w:rFonts w:ascii="Times New Roman" w:hAnsi="Times New Roman"/>
                <w:i/>
                <w:iCs/>
                <w:sz w:val="28"/>
                <w:szCs w:val="28"/>
              </w:rPr>
              <w:t>Учитель даёт каждой группе рассмотреть глобус и рассказать о своих наблюдениях.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 этап Совместное открытие знаний.</w:t>
            </w: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Pr="0011635D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1D39" w:rsidRPr="0011635D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635D">
              <w:rPr>
                <w:rFonts w:ascii="Times New Roman" w:hAnsi="Times New Roman"/>
                <w:b/>
                <w:sz w:val="28"/>
                <w:szCs w:val="28"/>
              </w:rPr>
              <w:t>Физкультминутка, совмещенная с усвоением новых знаний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FB6E1B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6E1B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Цель:</w:t>
            </w:r>
            <w:r w:rsidRPr="00FB6E1B">
              <w:rPr>
                <w:rFonts w:ascii="Times New Roman" w:hAnsi="Times New Roman"/>
                <w:iCs/>
                <w:sz w:val="28"/>
                <w:szCs w:val="28"/>
              </w:rPr>
              <w:t xml:space="preserve"> организовать анализ учащимися </w:t>
            </w:r>
            <w:r w:rsidRPr="00FB6E1B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возникшей ситуации и на этой основе подвести их к выявлению места и причины затруднения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Работа в группах.</w:t>
            </w:r>
          </w:p>
          <w:p w:rsidR="007D1D39" w:rsidRPr="00E302A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302A3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Задание 1-</w:t>
            </w:r>
            <w:r w:rsidRPr="00E302A3">
              <w:rPr>
                <w:rFonts w:ascii="Times New Roman" w:hAnsi="Times New Roman"/>
                <w:i/>
                <w:sz w:val="28"/>
                <w:szCs w:val="28"/>
              </w:rPr>
              <w:t>й группе: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Посмотрите, как вращаются мяч, глобус. Сравните с изображением планеты Земля. Понаблюдайте: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– есть ли ось вращения;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– наклонна ли ось вращения.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Подготовьте ответ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Задание всему классу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Найдите на глобусе точки, которые при вращении остаются на месте.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– Кто знает их названия?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7,8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Задание 2-й группе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Найдите на глобусе Москву. Наклейте метку. Вращайте глобус вместе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меткой.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 Наклейте другие метки выше и ниже Москвы. Понаблюдайте их путь вращения. Сравните.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Найдите такое место на глобусе, где метка совершает самый большой путь вращения. Найдите на глобусе название этой линии.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Подготовьте ответ.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Как вы думаете, почему модель Земли глобус – сделали вращающимся?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Pr="0011635D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1635D">
              <w:rPr>
                <w:rFonts w:ascii="Times New Roman" w:hAnsi="Times New Roman"/>
                <w:i/>
                <w:sz w:val="28"/>
                <w:szCs w:val="28"/>
              </w:rPr>
              <w:t>Учитель:</w:t>
            </w:r>
          </w:p>
          <w:p w:rsidR="007D1D39" w:rsidRPr="0011635D" w:rsidRDefault="007D1D39" w:rsidP="007D1D39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635D">
              <w:rPr>
                <w:rFonts w:ascii="Times New Roman" w:hAnsi="Times New Roman"/>
                <w:sz w:val="28"/>
                <w:szCs w:val="28"/>
              </w:rPr>
              <w:t xml:space="preserve">Ребята, наш хоровод тоже вращается. Есть ли у хоровода ось вращения? </w:t>
            </w:r>
          </w:p>
          <w:p w:rsidR="007D1D39" w:rsidRPr="0011635D" w:rsidRDefault="007D1D39" w:rsidP="007D1D39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635D">
              <w:rPr>
                <w:rFonts w:ascii="Times New Roman" w:hAnsi="Times New Roman"/>
                <w:sz w:val="28"/>
                <w:szCs w:val="28"/>
              </w:rPr>
              <w:t xml:space="preserve">Давайте проверим. Если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Женя встанет </w:t>
            </w:r>
            <w:r w:rsidRPr="0011635D">
              <w:rPr>
                <w:rFonts w:ascii="Times New Roman" w:hAnsi="Times New Roman"/>
                <w:sz w:val="28"/>
                <w:szCs w:val="28"/>
              </w:rPr>
              <w:t xml:space="preserve"> в круг, а мы поведем хоровод вокруг него?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11635D">
              <w:rPr>
                <w:rFonts w:ascii="Times New Roman" w:hAnsi="Times New Roman"/>
                <w:sz w:val="28"/>
                <w:szCs w:val="28"/>
              </w:rPr>
              <w:t xml:space="preserve">Только без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Жени </w:t>
            </w:r>
            <w:r w:rsidRPr="0011635D">
              <w:rPr>
                <w:rFonts w:ascii="Times New Roman" w:hAnsi="Times New Roman"/>
                <w:sz w:val="28"/>
                <w:szCs w:val="28"/>
              </w:rPr>
              <w:t xml:space="preserve"> она была невидимая, воображаемая. Так и планета Земля вращается вокруг своей оси, которая только </w:t>
            </w:r>
            <w:r w:rsidRPr="0011635D">
              <w:rPr>
                <w:rFonts w:ascii="Times New Roman" w:hAnsi="Times New Roman"/>
                <w:b/>
                <w:sz w:val="28"/>
                <w:szCs w:val="28"/>
              </w:rPr>
              <w:t>воображаемая</w:t>
            </w:r>
            <w:r w:rsidRPr="0011635D">
              <w:rPr>
                <w:rFonts w:ascii="Times New Roman" w:hAnsi="Times New Roman"/>
                <w:sz w:val="28"/>
                <w:szCs w:val="28"/>
              </w:rPr>
              <w:t>, в центре вращения настоящей Земли нет ни палочки, ни точки.</w:t>
            </w:r>
            <w:r w:rsidRPr="00910DD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 w:rsidRPr="00FB6E1B">
              <w:rPr>
                <w:rFonts w:ascii="Times New Roman" w:hAnsi="Times New Roman"/>
                <w:b/>
                <w:noProof/>
                <w:sz w:val="28"/>
                <w:szCs w:val="28"/>
              </w:rPr>
              <w:t>(Приложение 1)</w:t>
            </w:r>
          </w:p>
          <w:p w:rsidR="007D1D39" w:rsidRPr="00BE5AAA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BE5AAA">
              <w:rPr>
                <w:rFonts w:ascii="Times New Roman" w:hAnsi="Times New Roman"/>
                <w:i/>
                <w:sz w:val="28"/>
                <w:szCs w:val="28"/>
              </w:rPr>
              <w:t>Надпись на доске дополняется: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F0B05C" wp14:editId="3EAA8B78">
                      <wp:simplePos x="0" y="0"/>
                      <wp:positionH relativeFrom="column">
                        <wp:posOffset>599440</wp:posOffset>
                      </wp:positionH>
                      <wp:positionV relativeFrom="paragraph">
                        <wp:posOffset>48260</wp:posOffset>
                      </wp:positionV>
                      <wp:extent cx="2200275" cy="282575"/>
                      <wp:effectExtent l="10795" t="8255" r="8255" b="139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0275" cy="282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1D39" w:rsidRDefault="007D1D39" w:rsidP="007D1D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о</w:t>
                                  </w:r>
                                  <w:r w:rsidRPr="009F381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сь вращения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 xml:space="preserve"> воображаемая </w:t>
                                  </w:r>
                                </w:p>
                                <w:p w:rsidR="007D1D39" w:rsidRPr="009F3818" w:rsidRDefault="007D1D39" w:rsidP="007D1D3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7.2pt;margin-top:3.8pt;width:173.25pt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">
                      <v:textbox>
                        <w:txbxContent>
                          <w:p w:rsidR="007D1D39" w:rsidRDefault="007D1D39" w:rsidP="007D1D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о</w:t>
                            </w:r>
                            <w:r w:rsidRPr="009F3818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сь вращения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воображаемая </w:t>
                            </w:r>
                          </w:p>
                          <w:p w:rsidR="007D1D39" w:rsidRPr="009F3818" w:rsidRDefault="007D1D39" w:rsidP="007D1D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1D39" w:rsidRPr="00910DD7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D1D39" w:rsidRPr="00DB7C03" w:rsidRDefault="007D1D39" w:rsidP="007D1D39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C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кто знает, в какую сторону вращается </w:t>
            </w:r>
          </w:p>
          <w:p w:rsidR="007D1D39" w:rsidRPr="00DB7C03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Земля?</w:t>
            </w:r>
            <w:r w:rsidRPr="00DB7C03">
              <w:rPr>
                <w:rFonts w:ascii="Times New Roman" w:hAnsi="Times New Roman"/>
                <w:sz w:val="28"/>
                <w:szCs w:val="28"/>
              </w:rPr>
              <w:t xml:space="preserve"> Запомните: Земля </w:t>
            </w:r>
            <w:r w:rsidRPr="00DB7C03">
              <w:rPr>
                <w:rFonts w:ascii="Times New Roman" w:hAnsi="Times New Roman"/>
                <w:b/>
                <w:sz w:val="28"/>
                <w:szCs w:val="28"/>
              </w:rPr>
              <w:t>вращается против часовой стрелки</w:t>
            </w:r>
            <w:r w:rsidRPr="00DB7C03">
              <w:rPr>
                <w:rFonts w:ascii="Times New Roman" w:hAnsi="Times New Roman"/>
                <w:sz w:val="28"/>
                <w:szCs w:val="28"/>
              </w:rPr>
              <w:t xml:space="preserve">. Покажите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еще раз вращение Земли. </w:t>
            </w:r>
            <w:r w:rsidRPr="00DB7C03">
              <w:rPr>
                <w:rFonts w:ascii="Times New Roman" w:hAnsi="Times New Roman"/>
                <w:sz w:val="28"/>
                <w:szCs w:val="28"/>
              </w:rPr>
              <w:t xml:space="preserve">На глобусе ось вращения видна и сделана в виде палочки, которая проходит через центр. Но самое интересное, что </w:t>
            </w:r>
            <w:r w:rsidRPr="00DB7C03">
              <w:rPr>
                <w:rFonts w:ascii="Times New Roman" w:hAnsi="Times New Roman"/>
                <w:b/>
                <w:sz w:val="28"/>
                <w:szCs w:val="28"/>
              </w:rPr>
              <w:t xml:space="preserve">ось вращения Земли – наклонная. </w:t>
            </w:r>
            <w:r w:rsidRPr="00DB7C03">
              <w:rPr>
                <w:rFonts w:ascii="Times New Roman" w:hAnsi="Times New Roman"/>
                <w:sz w:val="28"/>
                <w:szCs w:val="28"/>
              </w:rPr>
              <w:t>Запомните: это очень важно.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9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Но на глобусе есть и другие линии. Есть ли они на Земле?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Какие же это линии?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– А кто знает, как они называются и что обозначают?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На какие части делит экватор глобус?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10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– И у Земли есть Северное и Южное полушарие.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Задание 3-й группе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 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  Рассмотрите раскраску глобуса и Земли. Попробуйте объяснить, что обозначает каждый цвет. Подготовьте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ответ.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А теперь попробуйте объяснить, почему на глобусе есть синий цвет и голубой? Есть коричневый цвет бледный и тёмно-коричневый? Есть даже белый цвет. Какая поверхность Земли может быть белого цвета?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Если этот ответ не могут дать дети – учитель может сам рассказать об этом либо дать задание </w:t>
            </w:r>
            <w:proofErr w:type="gram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самым</w:t>
            </w:r>
            <w:proofErr w:type="gramEnd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любознательным.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Молодцы, вы помогли ответить на очень трудные вопросы. И помогли нам в этом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самые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любознательные.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А сейчас попробуйте применить полученные знания.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– Что мы сейчас делали?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color w:val="66006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Какие умения формировали?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color w:val="660066"/>
                <w:sz w:val="28"/>
                <w:szCs w:val="28"/>
              </w:rPr>
            </w:pP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Какую работу мы сейчас выполняли?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Чему научились?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Кто с ней справлялся легко?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Кому пока было трудновато?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Кто или что вам помогло справиться?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Кто доволен сегодня своей работой?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 xml:space="preserve">– Кто хотел бы что-то исправить? Что? </w:t>
            </w:r>
            <w:r w:rsidRPr="00017033">
              <w:rPr>
                <w:rFonts w:ascii="Times New Roman" w:hAnsi="Times New Roman"/>
                <w:sz w:val="28"/>
                <w:szCs w:val="28"/>
              </w:rPr>
              <w:lastRenderedPageBreak/>
              <w:t>Что для этого нужно сделать?</w:t>
            </w:r>
          </w:p>
          <w:p w:rsidR="007D1D39" w:rsidRPr="00017033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033">
              <w:rPr>
                <w:rFonts w:ascii="Times New Roman" w:hAnsi="Times New Roman"/>
                <w:sz w:val="28"/>
                <w:szCs w:val="28"/>
              </w:rPr>
              <w:t>– Какую бы отметку вы себе поставили?</w:t>
            </w:r>
          </w:p>
          <w:p w:rsidR="007D1D39" w:rsidRDefault="007D1D39" w:rsidP="00E72A78">
            <w:pPr>
              <w:snapToGrid w:val="0"/>
              <w:spacing w:after="0" w:line="240" w:lineRule="auto"/>
              <w:rPr>
                <w:rStyle w:val="a3"/>
                <w:color w:val="00B050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Мяч может вращаться во всех направлениях вокруг воображаемой оси. Для глобуса штырь – это ось вращения. Она наклонна. Мы думаем, что и Земля вращается вокруг воображаемой оси. Она также наклонна. Ведь глобус – это уменьшенная копия Земли.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Это самая верхняя и самая нижняя точки.</w:t>
            </w:r>
          </w:p>
          <w:p w:rsidR="007D1D39" w:rsidRDefault="007D1D39" w:rsidP="00E72A78">
            <w:pPr>
              <w:spacing w:after="0" w:line="240" w:lineRule="auto"/>
            </w:pPr>
          </w:p>
          <w:p w:rsidR="007D1D39" w:rsidRDefault="007D1D39" w:rsidP="00E72A78">
            <w:pPr>
              <w:spacing w:after="0" w:line="240" w:lineRule="auto"/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Они называются полюса. Вверху Северный полюс, а внизу Южный полюс. А ещё они называются Антарктида и Арктика.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Красной меткой отмечена Москва. При вращении она совершает вот такой путь. А  белыми метками на глобусе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отмечены точки, которые при вращении совершают самый большой путь. Мы прочитали, что эта линия на глобусе называется </w:t>
            </w:r>
            <w:r w:rsidRPr="00BE5AAA">
              <w:rPr>
                <w:rFonts w:ascii="Times New Roman" w:hAnsi="Times New Roman"/>
                <w:b/>
                <w:i/>
                <w:sz w:val="28"/>
                <w:szCs w:val="28"/>
              </w:rPr>
              <w:t>экватор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E5AAA"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  <w:t xml:space="preserve"> 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Предположение детей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  <w:t xml:space="preserve">Дети становятся в круг и выполняют действие – вращение. 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Pr="00DB7C03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хоровод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Pr="00F162A1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Ответы детей.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полушария.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Мы думаем, что тёмно-синим цветом показаны самые глубокие места океанов и морей. 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тёмно-коричневым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 самые высокие горы. Белый цвет есть ближе к полюсам. Это снег или лёд.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Познавательные, коммуникативные</w:t>
            </w:r>
          </w:p>
          <w:p w:rsidR="007D1D39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</w:p>
          <w:p w:rsidR="007D1D39" w:rsidRPr="00BE5AAA" w:rsidRDefault="007D1D39" w:rsidP="00E72A78">
            <w:pPr>
              <w:pStyle w:val="21"/>
              <w:spacing w:after="0" w:line="240" w:lineRule="auto"/>
              <w:ind w:left="0"/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iCs/>
                <w:sz w:val="28"/>
                <w:szCs w:val="28"/>
              </w:rPr>
              <w:t>Дети дают ответы.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302A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Каждая </w:t>
            </w:r>
            <w:r w:rsidRPr="00E302A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группа получает своё задание.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найдём в учебнике их название на с. 34.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Pr="009B4256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4256">
              <w:rPr>
                <w:rFonts w:ascii="Times New Roman" w:hAnsi="Times New Roman"/>
                <w:sz w:val="28"/>
                <w:szCs w:val="28"/>
              </w:rPr>
              <w:t xml:space="preserve">Перед вами листочки бумаги с нарисованным кругом. Это Земля. Нарисуйте, как на </w:t>
            </w:r>
            <w:r w:rsidRPr="009B4256">
              <w:rPr>
                <w:rFonts w:ascii="Times New Roman" w:hAnsi="Times New Roman"/>
                <w:sz w:val="28"/>
                <w:szCs w:val="28"/>
              </w:rPr>
              <w:lastRenderedPageBreak/>
              <w:t>глобусе, полюсы и параллели и подпишите их.</w:t>
            </w:r>
          </w:p>
          <w:p w:rsidR="007D1D39" w:rsidRPr="009B4256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D1D39" w:rsidTr="00E72A78"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4 этап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Самостоятельное применение знаний.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2A3B7F" w:rsidRDefault="007D1D39" w:rsidP="00E72A7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A3B7F">
              <w:rPr>
                <w:rFonts w:ascii="Times New Roman" w:hAnsi="Times New Roman"/>
                <w:b/>
                <w:bCs/>
                <w:sz w:val="28"/>
                <w:szCs w:val="28"/>
              </w:rPr>
              <w:t>Цель</w:t>
            </w:r>
            <w:r w:rsidRPr="002A3B7F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2A3B7F">
              <w:rPr>
                <w:rFonts w:ascii="Times New Roman" w:hAnsi="Times New Roman"/>
                <w:bCs/>
                <w:sz w:val="28"/>
                <w:szCs w:val="28"/>
              </w:rPr>
              <w:t>организовать самопроверку детьми на основе сопоставления с эталоном своего  умения  применять новые знания.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Глобус показывает нам вращение Земли вокруг своей оси. Поставьте, пожалуйста, человечка на него. Что происходит с человечком во время вращения? 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660066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А чувствует ли он это вращение? Вы ощущаете вращение Земли? Почему?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color w:val="660066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Подумайте, как коротко сказать о том, что мы сегодня узнали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</w:t>
            </w:r>
            <w:proofErr w:type="gramEnd"/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11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Вывод: </w:t>
            </w:r>
          </w:p>
          <w:p w:rsidR="007D1D39" w:rsidRPr="00E07AA5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Глобус – уменьшенная модель Земли.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Он показывает, какую форму имеет Земля, как она вращается и что находится на её поверхности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Человечек тоже вращается вместе с Землёй.</w:t>
            </w: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почему-то не чувствуем этого вращения.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162A1">
              <w:rPr>
                <w:rFonts w:ascii="Times New Roman" w:hAnsi="Times New Roman"/>
                <w:i/>
                <w:sz w:val="28"/>
                <w:szCs w:val="28"/>
              </w:rPr>
              <w:t>Выслушиваются мнения детей, их предположения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D39" w:rsidRDefault="007D1D39" w:rsidP="00E72A78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pStyle w:val="a4"/>
              <w:shd w:val="clear" w:color="auto" w:fill="FFFFFF"/>
              <w:spacing w:before="0" w:after="0"/>
            </w:pPr>
          </w:p>
        </w:tc>
      </w:tr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 этап</w:t>
            </w:r>
            <w:r w:rsidRPr="00910D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687">
              <w:rPr>
                <w:rFonts w:ascii="Times New Roman" w:hAnsi="Times New Roman"/>
                <w:b/>
                <w:sz w:val="28"/>
                <w:szCs w:val="28"/>
              </w:rPr>
              <w:t>Закрепление знаний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2A3B7F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A3B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2A3B7F">
              <w:rPr>
                <w:rFonts w:ascii="Times New Roman" w:hAnsi="Times New Roman"/>
                <w:bCs/>
                <w:sz w:val="28"/>
                <w:szCs w:val="28"/>
              </w:rPr>
              <w:t>организовать усвоение новых знаний при помощи  тренировочных упражнений</w:t>
            </w:r>
            <w:r w:rsidRPr="002A3B7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7D1D39" w:rsidRPr="00B37389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B37389">
              <w:rPr>
                <w:rFonts w:ascii="Times New Roman" w:hAnsi="Times New Roman"/>
                <w:i/>
                <w:sz w:val="28"/>
                <w:szCs w:val="28"/>
              </w:rPr>
              <w:t>Учитель:</w:t>
            </w:r>
          </w:p>
          <w:p w:rsidR="007D1D39" w:rsidRPr="00B37389" w:rsidRDefault="007D1D39" w:rsidP="007D1D39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>Чтобы ничего не забыть, давайте  еще раз все повторим.</w:t>
            </w:r>
          </w:p>
          <w:p w:rsidR="007D1D39" w:rsidRPr="00B37389" w:rsidRDefault="007D1D39" w:rsidP="007D1D39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 xml:space="preserve">Ребята, посмотрите, тыква </w:t>
            </w:r>
            <w:r w:rsidRPr="00B37389">
              <w:rPr>
                <w:rFonts w:ascii="Times New Roman" w:hAnsi="Times New Roman"/>
                <w:i/>
                <w:sz w:val="28"/>
                <w:szCs w:val="28"/>
              </w:rPr>
              <w:t>(показывает)</w:t>
            </w:r>
            <w:r w:rsidRPr="00B37389">
              <w:rPr>
                <w:rFonts w:ascii="Times New Roman" w:hAnsi="Times New Roman"/>
                <w:sz w:val="28"/>
                <w:szCs w:val="28"/>
              </w:rPr>
              <w:t xml:space="preserve"> похожа на нашу планету Земля? Чем?</w:t>
            </w:r>
          </w:p>
          <w:p w:rsidR="007D1D39" w:rsidRPr="00B37389" w:rsidRDefault="007D1D39" w:rsidP="007D1D39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 xml:space="preserve">А линии? </w:t>
            </w:r>
          </w:p>
          <w:p w:rsidR="007D1D39" w:rsidRPr="00B37389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r w:rsidRPr="00B37389">
              <w:rPr>
                <w:rFonts w:ascii="Times New Roman" w:hAnsi="Times New Roman"/>
                <w:i/>
                <w:sz w:val="28"/>
                <w:szCs w:val="28"/>
              </w:rPr>
              <w:t xml:space="preserve">(показывает апельсин) </w:t>
            </w:r>
            <w:r w:rsidRPr="00B37389">
              <w:rPr>
                <w:rFonts w:ascii="Times New Roman" w:hAnsi="Times New Roman"/>
                <w:sz w:val="28"/>
                <w:szCs w:val="28"/>
              </w:rPr>
              <w:t>А апельсин?</w:t>
            </w:r>
            <w:r w:rsidRPr="00B3738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7D1D39" w:rsidRPr="00113EEB" w:rsidRDefault="007D1D39" w:rsidP="007D1D39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i/>
                <w:sz w:val="28"/>
                <w:szCs w:val="28"/>
              </w:rPr>
              <w:t xml:space="preserve">Показывает рисунок огурца, разрезанного кольцами. </w:t>
            </w:r>
          </w:p>
          <w:p w:rsidR="007D1D39" w:rsidRPr="00113EEB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>Р</w:t>
            </w:r>
            <w:r w:rsidRPr="00113EEB">
              <w:rPr>
                <w:rFonts w:ascii="Times New Roman" w:hAnsi="Times New Roman"/>
                <w:sz w:val="28"/>
                <w:szCs w:val="28"/>
              </w:rPr>
              <w:t>асскажите, по каким линиям разрезан огурец: по параллелям или по меридианам? Докажите.</w:t>
            </w:r>
          </w:p>
          <w:p w:rsidR="007D1D39" w:rsidRDefault="007D1D39" w:rsidP="007D1D39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3EEB">
              <w:rPr>
                <w:rFonts w:ascii="Times New Roman" w:hAnsi="Times New Roman"/>
                <w:sz w:val="28"/>
                <w:szCs w:val="28"/>
              </w:rPr>
              <w:t>А человек? Что общего можно найти у него и Земли? Молодцы!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D39" w:rsidRPr="00113EEB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20A4" w:rsidRDefault="007520A4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20A4" w:rsidRDefault="007520A4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 xml:space="preserve">Возьмите теннисный шарик.  Двумя пальчиками возьмитесь за полюсы </w:t>
            </w:r>
            <w:r w:rsidRPr="00B373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вашей маленькой модели Земли. Покажите, в какую сторону вращается Земля? </w:t>
            </w:r>
            <w:r w:rsidRPr="00113EEB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113EEB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Pr="00113EEB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3EEB">
              <w:rPr>
                <w:rFonts w:ascii="Times New Roman" w:hAnsi="Times New Roman"/>
                <w:sz w:val="28"/>
                <w:szCs w:val="28"/>
              </w:rPr>
              <w:t>Линии - параллели, потому что расположены вокруг полюсов.</w:t>
            </w:r>
          </w:p>
          <w:p w:rsidR="007D1D39" w:rsidRPr="00113EEB" w:rsidRDefault="007D1D39" w:rsidP="00E72A7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3EEB">
              <w:rPr>
                <w:rFonts w:ascii="Times New Roman" w:hAnsi="Times New Roman"/>
                <w:sz w:val="28"/>
                <w:szCs w:val="28"/>
              </w:rPr>
              <w:t xml:space="preserve">Голова - Северный полюс. Ноги </w:t>
            </w:r>
            <w:proofErr w:type="gramStart"/>
            <w:r w:rsidRPr="00113EEB">
              <w:rPr>
                <w:rFonts w:ascii="Times New Roman" w:hAnsi="Times New Roman"/>
                <w:sz w:val="28"/>
                <w:szCs w:val="28"/>
              </w:rPr>
              <w:t>-Ю</w:t>
            </w:r>
            <w:proofErr w:type="gramEnd"/>
            <w:r w:rsidRPr="00113EEB">
              <w:rPr>
                <w:rFonts w:ascii="Times New Roman" w:hAnsi="Times New Roman"/>
                <w:sz w:val="28"/>
                <w:szCs w:val="28"/>
              </w:rPr>
              <w:t>жный полюс. Талия – экватор.</w:t>
            </w:r>
          </w:p>
          <w:p w:rsidR="007D1D39" w:rsidRDefault="007D1D39" w:rsidP="00E72A78">
            <w:pPr>
              <w:snapToGrid w:val="0"/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</w:pPr>
          </w:p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3EEB">
              <w:rPr>
                <w:rFonts w:ascii="Times New Roman" w:hAnsi="Times New Roman"/>
                <w:sz w:val="28"/>
                <w:szCs w:val="28"/>
              </w:rPr>
              <w:t>Использование красной ленты</w:t>
            </w:r>
            <w:r>
              <w:rPr>
                <w:rFonts w:ascii="Times New Roman" w:hAnsi="Times New Roman"/>
                <w:sz w:val="28"/>
                <w:szCs w:val="28"/>
              </w:rPr>
              <w:t>. Завязать и показать экватор.</w:t>
            </w:r>
          </w:p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Pr="00113EEB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89">
              <w:rPr>
                <w:rFonts w:ascii="Times New Roman" w:hAnsi="Times New Roman"/>
                <w:sz w:val="28"/>
                <w:szCs w:val="28"/>
              </w:rPr>
              <w:t xml:space="preserve">Нарисуйте на месте пальчиков </w:t>
            </w:r>
            <w:r w:rsidRPr="00B37389">
              <w:rPr>
                <w:rFonts w:ascii="Times New Roman" w:hAnsi="Times New Roman"/>
                <w:sz w:val="28"/>
                <w:szCs w:val="28"/>
              </w:rPr>
              <w:lastRenderedPageBreak/>
              <w:t>точки-полюсы. Красным цветом проведите экватор, синим – меридианы, зеленым – параллели.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napToGrid w:val="0"/>
              <w:spacing w:after="0" w:line="240" w:lineRule="auto"/>
            </w:pPr>
          </w:p>
        </w:tc>
      </w:tr>
      <w:tr w:rsidR="007D1D39" w:rsidTr="00E72A78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6 этап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D1D39" w:rsidRDefault="007D1D39" w:rsidP="00752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 урока </w:t>
            </w:r>
            <w:r w:rsidRPr="00DB7C03">
              <w:rPr>
                <w:rFonts w:ascii="Times New Roman" w:hAnsi="Times New Roman"/>
                <w:b/>
                <w:sz w:val="28"/>
                <w:szCs w:val="28"/>
              </w:rPr>
              <w:t>рефлексивный.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D39" w:rsidRPr="002A3B7F" w:rsidRDefault="007D1D39" w:rsidP="00E72A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3B7F">
              <w:rPr>
                <w:rFonts w:ascii="Times New Roman" w:hAnsi="Times New Roman"/>
                <w:b/>
                <w:sz w:val="28"/>
                <w:szCs w:val="28"/>
              </w:rPr>
              <w:t xml:space="preserve">Цель: </w:t>
            </w:r>
            <w:r w:rsidRPr="002A3B7F">
              <w:rPr>
                <w:rFonts w:ascii="Times New Roman" w:hAnsi="Times New Roman"/>
                <w:sz w:val="28"/>
                <w:szCs w:val="28"/>
              </w:rPr>
              <w:t>организовать рефлексию и самооценку учениками своей учебной деятельности</w:t>
            </w:r>
            <w:r w:rsidRPr="002A3B7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Какие знания помогли вам сегодня?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Кто из ребят больше всех помог в нахождении верных ответов?</w:t>
            </w:r>
          </w:p>
          <w:p w:rsidR="007D1D39" w:rsidRDefault="007D1D39" w:rsidP="00E72A78">
            <w:pPr>
              <w:spacing w:after="0" w:line="240" w:lineRule="auto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12</w:t>
            </w:r>
            <w:r w:rsidRPr="006A498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:rsidR="007D1D39" w:rsidRPr="00DB7C03" w:rsidRDefault="007D1D39" w:rsidP="00E72A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B7C03">
              <w:rPr>
                <w:rFonts w:ascii="Times New Roman" w:hAnsi="Times New Roman"/>
                <w:i/>
                <w:sz w:val="28"/>
                <w:szCs w:val="28"/>
              </w:rPr>
              <w:t>Учитель:</w:t>
            </w:r>
          </w:p>
          <w:p w:rsidR="007D1D39" w:rsidRPr="00DB7C03" w:rsidRDefault="007D1D39" w:rsidP="007D1D39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C03">
              <w:rPr>
                <w:rFonts w:ascii="Times New Roman" w:hAnsi="Times New Roman"/>
                <w:sz w:val="28"/>
                <w:szCs w:val="28"/>
              </w:rPr>
              <w:t>Что вам было легко на уроке? Что трудно?</w:t>
            </w:r>
          </w:p>
          <w:p w:rsidR="007D1D39" w:rsidRPr="00DB7C03" w:rsidRDefault="007D1D39" w:rsidP="007D1D39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C03">
              <w:rPr>
                <w:rFonts w:ascii="Times New Roman" w:hAnsi="Times New Roman"/>
                <w:sz w:val="28"/>
                <w:szCs w:val="28"/>
              </w:rPr>
              <w:t>Какую оценку за урок вы поставили бы себе? Почему?</w:t>
            </w:r>
          </w:p>
          <w:p w:rsidR="007D1D39" w:rsidRPr="00DB7C03" w:rsidRDefault="007D1D39" w:rsidP="007520A4">
            <w:pPr>
              <w:suppressAutoHyphens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DB7C03">
              <w:rPr>
                <w:rFonts w:ascii="Times New Roman" w:hAnsi="Times New Roman"/>
                <w:sz w:val="28"/>
                <w:szCs w:val="28"/>
              </w:rPr>
              <w:t>Хотите ли выполнить интересное домашнее задание и получить за это отметки?</w:t>
            </w:r>
          </w:p>
          <w:p w:rsidR="007D1D39" w:rsidRDefault="007D1D39" w:rsidP="00E72A78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1D39" w:rsidRPr="00113EEB" w:rsidRDefault="007D1D39" w:rsidP="00E72A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3EEB">
              <w:rPr>
                <w:rFonts w:ascii="Times New Roman" w:hAnsi="Times New Roman"/>
                <w:sz w:val="28"/>
                <w:szCs w:val="28"/>
              </w:rPr>
              <w:t>Дети отвечают на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1D39" w:rsidRDefault="007D1D39" w:rsidP="00E72A78">
            <w:pPr>
              <w:snapToGrid w:val="0"/>
              <w:spacing w:after="0" w:line="240" w:lineRule="auto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D39" w:rsidRDefault="007D1D39" w:rsidP="00E72A78">
            <w:pPr>
              <w:snapToGrid w:val="0"/>
              <w:spacing w:after="0" w:line="240" w:lineRule="auto"/>
            </w:pPr>
          </w:p>
        </w:tc>
      </w:tr>
    </w:tbl>
    <w:p w:rsidR="00D42168" w:rsidRDefault="00D42168"/>
    <w:sectPr w:rsidR="00D42168" w:rsidSect="007520A4">
      <w:footerReference w:type="default" r:id="rId8"/>
      <w:pgSz w:w="16838" w:h="11906" w:orient="landscape"/>
      <w:pgMar w:top="1701" w:right="1134" w:bottom="850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EA" w:rsidRDefault="008664EA" w:rsidP="007520A4">
      <w:pPr>
        <w:spacing w:after="0" w:line="240" w:lineRule="auto"/>
      </w:pPr>
      <w:r>
        <w:separator/>
      </w:r>
    </w:p>
  </w:endnote>
  <w:endnote w:type="continuationSeparator" w:id="0">
    <w:p w:rsidR="008664EA" w:rsidRDefault="008664EA" w:rsidP="0075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8227708"/>
      <w:docPartObj>
        <w:docPartGallery w:val="Page Numbers (Bottom of Page)"/>
        <w:docPartUnique/>
      </w:docPartObj>
    </w:sdtPr>
    <w:sdtContent>
      <w:p w:rsidR="007520A4" w:rsidRDefault="007520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7520A4" w:rsidRDefault="007520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EA" w:rsidRDefault="008664EA" w:rsidP="007520A4">
      <w:pPr>
        <w:spacing w:after="0" w:line="240" w:lineRule="auto"/>
      </w:pPr>
      <w:r>
        <w:separator/>
      </w:r>
    </w:p>
  </w:footnote>
  <w:footnote w:type="continuationSeparator" w:id="0">
    <w:p w:rsidR="008664EA" w:rsidRDefault="008664EA" w:rsidP="00752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61A20"/>
    <w:multiLevelType w:val="hybridMultilevel"/>
    <w:tmpl w:val="873A3AA0"/>
    <w:lvl w:ilvl="0" w:tplc="5C466F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C836ED"/>
    <w:multiLevelType w:val="hybridMultilevel"/>
    <w:tmpl w:val="79A891F0"/>
    <w:lvl w:ilvl="0" w:tplc="5C466F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B035D9"/>
    <w:multiLevelType w:val="hybridMultilevel"/>
    <w:tmpl w:val="E37CC10E"/>
    <w:lvl w:ilvl="0" w:tplc="5C466F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39"/>
    <w:rsid w:val="007520A4"/>
    <w:rsid w:val="007D1D39"/>
    <w:rsid w:val="008664EA"/>
    <w:rsid w:val="00D4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39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D1D39"/>
  </w:style>
  <w:style w:type="character" w:styleId="a3">
    <w:name w:val="Strong"/>
    <w:qFormat/>
    <w:rsid w:val="007D1D39"/>
    <w:rPr>
      <w:b/>
      <w:bCs/>
    </w:rPr>
  </w:style>
  <w:style w:type="paragraph" w:styleId="a4">
    <w:name w:val="Normal (Web)"/>
    <w:basedOn w:val="a"/>
    <w:rsid w:val="007D1D3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7D1D39"/>
    <w:pPr>
      <w:ind w:left="60"/>
    </w:pPr>
    <w:rPr>
      <w:sz w:val="24"/>
      <w:szCs w:val="24"/>
    </w:rPr>
  </w:style>
  <w:style w:type="paragraph" w:customStyle="1" w:styleId="22">
    <w:name w:val="Основной текст с отступом 22"/>
    <w:basedOn w:val="a"/>
    <w:rsid w:val="007D1D39"/>
    <w:pPr>
      <w:ind w:left="60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5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A4"/>
    <w:rPr>
      <w:rFonts w:ascii="Calibri" w:eastAsia="Calibri" w:hAnsi="Calibri" w:cs="Times New Roman"/>
      <w:lang w:eastAsia="ar-SA"/>
    </w:rPr>
  </w:style>
  <w:style w:type="paragraph" w:styleId="a7">
    <w:name w:val="footer"/>
    <w:basedOn w:val="a"/>
    <w:link w:val="a8"/>
    <w:uiPriority w:val="99"/>
    <w:unhideWhenUsed/>
    <w:rsid w:val="0075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A4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39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D1D39"/>
  </w:style>
  <w:style w:type="character" w:styleId="a3">
    <w:name w:val="Strong"/>
    <w:qFormat/>
    <w:rsid w:val="007D1D39"/>
    <w:rPr>
      <w:b/>
      <w:bCs/>
    </w:rPr>
  </w:style>
  <w:style w:type="paragraph" w:styleId="a4">
    <w:name w:val="Normal (Web)"/>
    <w:basedOn w:val="a"/>
    <w:rsid w:val="007D1D3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7D1D39"/>
    <w:pPr>
      <w:ind w:left="60"/>
    </w:pPr>
    <w:rPr>
      <w:sz w:val="24"/>
      <w:szCs w:val="24"/>
    </w:rPr>
  </w:style>
  <w:style w:type="paragraph" w:customStyle="1" w:styleId="22">
    <w:name w:val="Основной текст с отступом 22"/>
    <w:basedOn w:val="a"/>
    <w:rsid w:val="007D1D39"/>
    <w:pPr>
      <w:ind w:left="60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5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A4"/>
    <w:rPr>
      <w:rFonts w:ascii="Calibri" w:eastAsia="Calibri" w:hAnsi="Calibri" w:cs="Times New Roman"/>
      <w:lang w:eastAsia="ar-SA"/>
    </w:rPr>
  </w:style>
  <w:style w:type="paragraph" w:styleId="a7">
    <w:name w:val="footer"/>
    <w:basedOn w:val="a"/>
    <w:link w:val="a8"/>
    <w:uiPriority w:val="99"/>
    <w:unhideWhenUsed/>
    <w:rsid w:val="0075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A4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Кряжевских</dc:creator>
  <cp:lastModifiedBy>Кряжевских</cp:lastModifiedBy>
  <cp:revision>3</cp:revision>
  <cp:lastPrinted>2014-10-20T14:03:00Z</cp:lastPrinted>
  <dcterms:created xsi:type="dcterms:W3CDTF">2014-10-20T13:45:00Z</dcterms:created>
  <dcterms:modified xsi:type="dcterms:W3CDTF">2014-10-20T14:04:00Z</dcterms:modified>
</cp:coreProperties>
</file>